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0836110" name="fc2fbea0-d994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4598944" name="fc2fbea0-d994-11f0-8b12-e9f5d575c63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Spielzimmer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6907233" name="77ad83a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416010" name="77ad83a0-d995-11f0-8b12-e9f5d575c63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Spielzimmer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5674355" name="aace0bb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4089550" name="aace0bb0-d995-11f0-8b12-e9f5d575c63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Spielzimmer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Febsterrahmen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Anschkagkitt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0501837" name="d91a014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151718" name="d91a0140-d995-11f0-8b12-e9f5d575c63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7087774" name="a6f1ed80-d996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6621007" name="a6f1ed80-d996-11f0-8b12-e9f5d575c63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8153092" name="04132ce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366409" name="04132ce0-d997-11f0-8b12-e9f5d575c63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3232875" name="fba6630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0483457" name="fba66300-d997-11f0-8b12-e9f5d575c63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gesamtes EG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0132988" name="44b3b61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2733266" name="44b3b610-d998-11f0-8b12-e9f5d575c63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137766" name="aa67a16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4136918" name="aa67a160-d998-11f0-8b12-e9f5d575c63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9410690" name="2255aff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250486" name="2255aff0-d999-11f0-8b12-e9f5d575c63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3700186" name="710804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965305" name="710804e0-d999-11f0-8b12-e9f5d575c63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9502678" name="82c9ea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2621298" name="82c9eae0-d999-11f0-8b12-e9f5d575c63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9869256" name="fc1ce0a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8799256" name="fc1ce0a0-d999-11f0-8b12-e9f5d575c63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5185010" name="0d342ec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865064" name="0d342ec0-d99a-11f0-8b12-e9f5d575c63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211444" name="76bf60d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9070994" name="76bf60d0-d99a-11f0-8b12-e9f5d575c63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66635" name="d780e68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511965" name="d780e680-d99c-11f0-8b12-e9f5d575c63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4897369" name="ebb9bff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836863" name="ebb9bff0-d99c-11f0-8b12-e9f5d575c63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1417457" name="29f7bd80-d99d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9519950" name="29f7bd80-d99d-11f0-8b12-e9f5d575c63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Apfelweg 2, 8404 Winterthur</w:t>
          </w:r>
        </w:p>
        <w:p>
          <w:pPr>
            <w:spacing w:before="0" w:after="0"/>
          </w:pPr>
          <w:r>
            <w:t>635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